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0816674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703676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2626900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5251500" name="6ddfd9f0-cadf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1226470" name="446b65e0-d41b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58473" name="446b65e0-d41b-11f0-b5eb-79c6a036311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9510445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5016303" name="24624c40-d41c-11f0-b5eb-79c6a036311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3660054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833375" name="3c8d477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7425241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4148082" name="4aea579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9361255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0088261" name="76f0a2e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7194833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9635318" name="faea6210-d41d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5999863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266952" name="80d5fba0-d41e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23312751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9181067" name="fe5becb0-d41e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4133442" name="6513173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1439999" name="65131730-d41f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9017770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0822450" name="929924b0-d41f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Wohnzimner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4692269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789754" name="3010a860-d422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8819837" name="18428520-d420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003859" name="18428520-d420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OG- 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42622272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9289287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1775975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000919" name="598e25f0-d422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1742321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0186976" name="79d73950-d422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5557515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2205347" name="8e3f1200-d422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4628507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7613236" name="a22f22a0-d422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144439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456306" name="205d3a90-d423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8432910" name="8982f41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066320" name="8982f410-d423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Ambau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7164417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7691150" name="f0fafd90-d423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7876159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476714" name="300c29a0-d424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8474830" name="43cce9a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4475755" name="43cce9a0-d4e4-11f0-a704-cdcbba37220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5461024" name="55dc0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846218" name="55dc0540-d4e4-11f0-a704-cdcbba37220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